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beide Badezimmer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sämtlicher Einbau nach 1990</w:t>
            </w:r>
          </w:p>
          <w:p>
            <w:pPr>
              <w:spacing w:before="0" w:after="0"/>
            </w:pPr>
            <w:r>
              <w:t>Boden, Wand,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98888330" name="019e92a8-5d0e-7b87-8abd-d65c0ac0ee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2448378" name="019e92a8-5d0e-7b87-8abd-d65c0ac0ee0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2312015" name="019e92a8-896a-70cf-8133-e45b4e32ac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3972424" name="019e92a8-896a-70cf-8133-e45b4e32ac4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Antidröhnbeschichtung</w:t>
            </w:r>
          </w:p>
          <w:p>
            <w:pPr>
              <w:spacing w:before="0" w:after="0"/>
            </w:pPr>
            <w:r>
              <w:t>Waschbecken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8914822" name="019e92b1-6edd-7734-9dde-cda131549b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6459659" name="019e92b1-6edd-7734-9dde-cda131549b4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9095879" name="019e92b1-9549-7757-820c-b045cc869f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1293916" name="019e92b1-9549-7757-820c-b045cc869f9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LAP/ Faserzement/ Schnüre</w:t>
            </w:r>
          </w:p>
          <w:p>
            <w:pPr>
              <w:spacing w:before="0" w:after="0"/>
            </w:pPr>
            <w:r>
              <w:t>Chrminée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949846" name="019e930f-9d85-738a-817d-e2043a7601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9607126" name="019e930f-9d85-738a-817d-e2043a76014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51044032" name="019e930f-b367-73f8-9d0b-f66926b81c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1775005" name="019e930f-b367-73f8-9d0b-f66926b81cf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3856012" name="019e9320-1416-769a-8c3e-36e672cda3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293495" name="019e9320-1416-769a-8c3e-36e672cda32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0235959" name="019e9320-4d62-7731-bc4c-7f0d6a96c3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8873694" name="019e9320-4d62-7731-bc4c-7f0d6a96c35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Ahornsteig 5, 6047 Horw, Schweiz</w:t>
          </w:r>
        </w:p>
        <w:p>
          <w:pPr>
            <w:spacing w:before="0" w:after="0"/>
          </w:pPr>
          <w:r>
            <w:t>970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